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5414978" name="9df52360-621c-11f0-963a-09dff6cae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310431" name="9df52360-621c-11f0-963a-09dff6cae5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0320944" name="95e81ad0-621f-11f0-8ade-f7a0e0315a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855499" name="95e81ad0-621f-11f0-8ade-f7a0e0315a8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4650756" name="ae197ea0-621f-11f0-a45e-b11cfe43e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172957" name="ae197ea0-621f-11f0-a45e-b11cfe43e04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2439051" name="b4e29580-621c-11f0-b3c8-b53c10108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812917" name="b4e29580-621c-11f0-b3c8-b53c101088c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2479002" name="d35e14d0-621c-11f0-ae70-296e227e8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648614" name="d35e14d0-621c-11f0-ae70-296e227e805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Gang/Treppe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582486" name="27e38080-621d-11f0-8367-81d716ca5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175667" name="27e38080-621d-11f0-8367-81d716ca510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855277" name="0baec770-621e-11f0-b138-a55dd2581b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376012" name="0baec770-621e-11f0-b138-a55dd2581b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1235471" name="8b455390-621f-11f0-a465-d18c72536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268126" name="8b455390-621f-11f0-a465-d18c72536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3698541" name="c417dd30-621c-11f0-bf82-770908aa6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928390" name="c417dd30-621c-11f0-bf82-770908aa6cc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7472815" name="03273480-621d-11f0-b3f0-297dd14bf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741187" name="03273480-621d-11f0-b3f0-297dd14bff6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040390" name="13dba220-621d-11f0-bd9c-335b4d7f43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78420" name="13dba220-621d-11f0-bd9c-335b4d7f43c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5309553" name="44a086f0-621d-11f0-9667-31de2b7e6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0539" name="44a086f0-621d-11f0-9667-31de2b7e6b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0766128" name="c0baef30-621f-11f0-b343-cd78806e2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393745" name="c0baef30-621f-11f0-b343-cd78806e2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3307377" name="e58636b0-621c-11f0-b41b-0dfa890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772777" name="e58636b0-621c-11f0-b41b-0dfa89079d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1930213" name="a3a56880-621f-11f0-8c2c-2fb4591b4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900084" name="a3a56880-621f-11f0-8c2c-2fb4591b45d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7864559" name="38f5c590-621d-11f0-b51e-71c88a145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336656" name="38f5c590-621d-11f0-b51e-71c88a14542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In Herd und Ofen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921454" name="99d56c80-621d-11f0-8779-efd69fbfe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803523" name="99d56c80-621d-11f0-8779-efd69fbfed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Lavabo</w:t>
            </w:r>
          </w:p>
        </w:tc>
        <w:tc>
          <w:p>
            <w:pPr>
              <w:spacing w:before="0" w:after="0" w:line="240" w:lineRule="auto"/>
            </w:pPr>
            <w:r>
              <w:t>Antidröhnbeschichtung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9723890" name="a39fae10-621d-11f0-a35e-57f5df7b6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012175" name="a39fae10-621d-11f0-a35e-57f5df7b60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LAP/ 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526615" name="fd09b1d0-621d-11f0-a9c9-e9e0fb236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118196" name="fd09b1d0-621d-11f0-a9c9-e9e0fb236c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3935881" name="d4ef34c0-621f-11f0-839f-4bbe1d971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145594" name="d4ef34c0-621f-11f0-839f-4bbe1d97128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9170241" name="dff3cb10-621f-11f0-b24b-bf40e5468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878209" name="dff3cb10-621f-11f0-b24b-bf40e54684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8950701" name="35e15240-6220-11f0-bc6c-39a9ebf81a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471765" name="35e15240-6220-11f0-bc6c-39a9ebf81ac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lefabvre</w:t>
          </w:r>
        </w:p>
        <w:p>
          <w:pPr>
            <w:spacing w:before="0" w:after="0"/>
          </w:pPr>
          <w:r>
            <w:t>394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